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796584508" name="019efa63-f923-7822-ada6-0c075ed8b7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9509745" name="019efa63-f923-7822-ada6-0c075ed8b7a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329498201" name="019efa64-19e1-7af7-8741-d31bf1340d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45112" name="019efa64-19e1-7af7-8741-d31bf1340d7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Boden/Wand/Decke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266190"/>
                  <wp:effectExtent l="0" t="0" r="0" b="0"/>
                  <wp:docPr id="1104194843" name="019efa7b-a642-754f-b990-f4789297fa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2223206" name="019efa7b-a642-754f-b990-f4789297fa7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266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4298145" name="019efa7b-c3e7-73a8-9ba7-2ed4d496ec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5547148" name="019efa7b-c3e7-73a8-9ba7-2ed4d496eca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74536"/>
                  <wp:effectExtent l="0" t="0" r="0" b="0"/>
                  <wp:docPr id="230251795" name="019efa7d-273e-72b4-b420-5af1fbbe82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4605381" name="019efa7d-273e-72b4-b420-5af1fbbe82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74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90364"/>
                  <wp:effectExtent l="0" t="0" r="0" b="0"/>
                  <wp:docPr id="310510949" name="019efa7d-61ce-7f7c-9004-83e4f43708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7434977" name="019efa7d-61ce-7f7c-9004-83e4f437082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90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Im Grund 26, Biel</w:t>
          </w:r>
        </w:p>
        <w:p>
          <w:pPr>
            <w:spacing w:before="0" w:after="0"/>
          </w:pPr>
          <w:r>
            <w:t>DN 1006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